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40651040" name="01a03e2d-9b07-74e1-b998-7aa77be209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9724193" name="01a03e2d-9b07-74e1-b998-7aa77be2098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68081921" name="01a03e2a-3a45-7066-bf40-611ee39c43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2031052" name="01a03e2a-3a45-7066-bf40-611ee39c43b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35901992" name="01a03e2e-8de2-7519-ae9e-8b3c6bb04e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4796196" name="01a03e2e-8de2-7519-ae9e-8b3c6bb04ef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Gang/ Wohnzimmer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0237014" name="01a03e28-2ff8-79ae-bdf7-8d53c9f8ba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045512" name="01a03e28-2ff8-79ae-bdf7-8d53c9f8ba5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77888350" name="01a03e2b-2cd9-7e9e-84c6-3dbaaef04a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5479764" name="01a03e2b-2cd9-7e9e-84c6-3dbaaef04ae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49914872" name="01a03e2f-f5fc-73b7-83b4-43e2bdf105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2984417" name="01a03e2f-f5fc-73b7-83b4-43e2bdf1050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Gang/ Wohnzimmer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75709857" name="01a03e29-30e9-7b3c-af08-4e39343a82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1443995" name="01a03e29-30e9-7b3c-af08-4e39343a82f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98430592" name="01a03e2d-02b6-7386-a71c-6f2c2e7e8c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3456406" name="01a03e2d-02b6-7386-a71c-6f2c2e7e8c8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92658412" name="01a03e2f-3234-77cd-bf42-bcd7a62d87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7902783" name="01a03e2f-3234-77cd-bf42-bcd7a62d87e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79106800" name="01a03e32-0951-702f-9180-d0fa7f8d76a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4587097" name="01a03e32-0951-702f-9180-d0fa7f8d76a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Gang/ Wohnzimmer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98223249" name="01a03e27-11bf-760e-88f9-bb4fc6ba08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2479510" name="01a03e27-11bf-760e-88f9-bb4fc6ba081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Küche/ Schlafzimmer </w:t>
            </w:r>
          </w:p>
          <w:p>
            <w:pPr>
              <w:spacing w:before="0" w:after="0" w:line="240" w:lineRule="auto"/>
            </w:pPr>
            <w:r>
              <w:t>EG links </w:t>
            </w:r>
          </w:p>
          <w:p>
            <w:pPr>
              <w:spacing w:before="0" w:after="0" w:line="240" w:lineRule="auto"/>
            </w:pPr>
            <w:r>
              <w:t>Boden/ Sockel </w:t>
            </w:r>
          </w:p>
        </w:tc>
        <w:tc>
          <w:p>
            <w:pPr>
              <w:spacing w:before="0" w:after="0" w:line="240" w:lineRule="auto"/>
            </w:pPr>
            <w:r>
              <w:t>Boden/ 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131602299" name="01a03e38-7b56-7c35-acfb-a45b74b26a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8700686" name="01a03e38-7b56-7c35-acfb-a45b74b26a9a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Erstellt!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Holderbachweg 21, 8046 Zürich</w:t>
          </w:r>
        </w:p>
        <w:p>
          <w:pPr>
            <w:spacing w:before="0" w:after="0"/>
          </w:pPr>
          <w:r>
            <w:t>DN 1156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